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95177139" name="019fd1e7-bedf-705a-8b6a-e585344088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4341136" name="019fd1e7-bedf-705a-8b6a-e5853440888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84883789" name="019fd1e8-82b3-7a6c-a18b-f5ed4784aa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7745389" name="019fd1e8-82b3-7a6c-a18b-f5ed4784aae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Küche/ Esszimmer/ Büro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65658324" name="019fd205-329c-735c-a7a2-9cec3d14da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8308434" name="019fd205-329c-735c-a7a2-9cec3d14dae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811604284" name="019fd206-f372-714c-aa2f-64dc031cb7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5864269" name="019fd206-f372-714c-aa2f-64dc031cb71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36539595" name="019fd1e9-8f77-7e65-aaf2-3c72cfc4c0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8218970" name="019fd1e9-8f77-7e65-aaf2-3c72cfc4c0d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EG-OG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68049224" name="019fd207-f7eb-7c96-b7da-cfd36087eb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0784126" name="019fd207-f7eb-7c96-b7da-cfd36087ebc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22532145" name="019fd20a-bf40-7839-b6a9-7bdd9da469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6870505" name="019fd20a-bf40-7839-b6a9-7bdd9da469a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Wohnzimmer/ Büro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93544758" name="019fd21e-c769-78b8-94f1-390721c574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0248843" name="019fd21e-c769-78b8-94f1-390721c5749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0362666" name="019fd234-a65b-7bb1-a2b5-e2cbc37b6b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2558597" name="019fd234-a65b-7bb1-a2b5-e2cbc37b6bc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40419683" name="019fd248-c64c-7b3d-a154-80eb29b87c9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3502721" name="019fd248-c64c-7b3d-a154-80eb29b87c9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EG-OG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216559" name="019fd209-07c3-79dc-a242-a2d79cbbc3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9401788" name="019fd209-07c3-79dc-a242-a2d79cbbc32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07172836" name="019fd20b-7e91-793a-836e-d059f3dee8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372864" name="019fd20b-7e91-793a-836e-d059f3dee85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Wohnzimmer/ Büro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309118582" name="019fd22a-c1d3-7576-a4b8-d6b8a1aa4d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3205512" name="019fd22a-c1d3-7576-a4b8-d6b8a1aa4d0e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391139646" name="019fd235-57e7-7839-8c5b-07478a29df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7104113" name="019fd235-57e7-7839-8c5b-07478a29df8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69595071" name="019fd25e-ee4a-758a-acec-93f8bf08a7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0151118" name="019fd25e-ee4a-758a-acec-93f8bf08a7c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Gesamtes Geschoss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Türblatt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83529918" name="019fd1d6-ba89-7d90-9efc-1f25ae398f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6507606" name="019fd1d6-ba89-7d90-9efc-1f25ae398f77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Gesamtes Geschoss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</w:tc>
        <w:tc>
          <w:p>
            <w:pPr>
              <w:spacing w:before="0" w:after="0" w:line="240" w:lineRule="auto"/>
            </w:pPr>
            <w:r>
              <w:t>Rohrummantellung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58226749" name="019fd1e6-6986-76f7-8563-7c36442348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5328769" name="019fd1e6-6986-76f7-8563-7c3644234876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Gesamtes Geschoss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43901047" name="019fd22b-a701-706c-9365-2f83e3bdb7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3101244" name="019fd22b-a701-706c-9365-2f83e3bdb78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45860576" name="019fd209-fc5a-71a6-a023-ad8d694848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560100" name="019fd209-fc5a-71a6-a023-ad8d694848ff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Friedmattstrasse 17, Bonstetten</w:t>
          </w:r>
        </w:p>
        <w:p>
          <w:pPr>
            <w:spacing w:before="0" w:after="0"/>
          </w:pPr>
          <w:r>
            <w:t>DN 1121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